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05939156" name="019f6a45-c578-719b-a106-e9f77174ab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062403" name="019f6a45-c578-719b-a106-e9f77174ab7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9791358" name="019f6a4b-1368-73ca-8768-ffd07f076a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4660884" name="019f6a4b-1368-73ca-8768-ffd07f076aa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4310154" name="019f6a47-5c19-74db-80f2-c8459cf461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4224130" name="019f6a47-5c19-74db-80f2-c8459cf461a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46892793" name="019f6a4e-8e0a-7ce9-b54f-1e753854a4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382306" name="019f6a4e-8e0a-7ce9-b54f-1e753854a41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0034697" name="019f6a49-4b40-7c0b-82f8-a1d7dcf8bcf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0702991" name="019f6a49-4b40-7c0b-82f8-a1d7dcf8bcf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Kronenstrasse 46, Zürich</w:t>
          </w:r>
        </w:p>
        <w:p>
          <w:pPr>
            <w:spacing w:before="0" w:after="0"/>
          </w:pPr>
          <w:r>
            <w:t>DN 1058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